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CombatAlrik – Vollständiges Cheat Sheet</w:t>
      </w:r>
    </w:p>
    <w:p/>
    <w:p>
      <w:r>
        <w:t>Grundprinzip</w:t>
      </w:r>
    </w:p>
    <w:p>
      <w:r>
        <w:t>Viele Befehle beziehen sich auf einen bestimmten Kämpfer. Dann beginnt die Eingabe mit der Kämpfernummer.</w:t>
      </w:r>
    </w:p>
    <w:p/>
    <w:p>
      <w:r>
        <w:t>&lt;Nummer&gt; &lt;Befehl&gt; [Optionen]</w:t>
      </w:r>
    </w:p>
    <w:p/>
    <w:p>
      <w:r>
        <w:t>Beispiele:</w:t>
      </w:r>
    </w:p>
    <w:p>
      <w:r>
        <w:t>3 ak</w:t>
      </w:r>
    </w:p>
    <w:p>
      <w:r>
        <w:t>2 info</w:t>
      </w:r>
    </w:p>
    <w:p>
      <w:r>
        <w:t>5 z</w:t>
      </w:r>
    </w:p>
    <w:p/>
    <w:p>
      <w:r>
        <w:t>1. Globale Befehle</w:t>
      </w:r>
    </w:p>
    <w:p/>
    <w:p>
      <w:r>
        <w:t>help – Hilfe anzeigen</w:t>
      </w:r>
    </w:p>
    <w:p>
      <w:r>
        <w:t>clear – Ausgabe leeren</w:t>
      </w:r>
    </w:p>
    <w:p/>
    <w:p>
      <w:r>
        <w:t>Würfeln:</w:t>
      </w:r>
    </w:p>
    <w:p>
      <w:r>
        <w:t>w6</w:t>
      </w:r>
    </w:p>
    <w:p>
      <w:r>
        <w:t>w20</w:t>
      </w:r>
    </w:p>
    <w:p/>
    <w:p>
      <w:r>
        <w:t>Bereit / Licht:</w:t>
      </w:r>
    </w:p>
    <w:p>
      <w:r>
        <w:t>bereit / b</w:t>
      </w:r>
    </w:p>
    <w:p>
      <w:r>
        <w:t>licht &lt;wert&gt; / l &lt;wert&gt;</w:t>
      </w:r>
    </w:p>
    <w:p/>
    <w:p>
      <w:r>
        <w:t>add – Kämpfer hinzufügen</w:t>
      </w:r>
    </w:p>
    <w:p/>
    <w:p>
      <w:r>
        <w:t>2. Kämpferbefehle</w:t>
      </w:r>
    </w:p>
    <w:p/>
    <w:p>
      <w:r>
        <w:t>Aktionen:</w:t>
      </w:r>
    </w:p>
    <w:p>
      <w:r>
        <w:t>3 ak</w:t>
      </w:r>
    </w:p>
    <w:p>
      <w:r>
        <w:t>3 rk</w:t>
      </w:r>
    </w:p>
    <w:p/>
    <w:p>
      <w:r>
        <w:t>Position:</w:t>
      </w:r>
    </w:p>
    <w:p>
      <w:r>
        <w:t>3 auf / 3 aufstehen</w:t>
      </w:r>
    </w:p>
    <w:p>
      <w:r>
        <w:t>3 ru / 3 runter</w:t>
      </w:r>
    </w:p>
    <w:p/>
    <w:p>
      <w:r>
        <w:t>Orientierung:</w:t>
      </w:r>
    </w:p>
    <w:p>
      <w:r>
        <w:t>3 o</w:t>
      </w:r>
    </w:p>
    <w:p/>
    <w:p>
      <w:r>
        <w:t>Zustände:</w:t>
      </w:r>
    </w:p>
    <w:p>
      <w:r>
        <w:t>3 kw</w:t>
      </w:r>
    </w:p>
    <w:p>
      <w:r>
        <w:t>3 ks</w:t>
      </w:r>
    </w:p>
    <w:p>
      <w:r>
        <w:t>3 ras</w:t>
      </w:r>
    </w:p>
    <w:p/>
    <w:p>
      <w:r>
        <w:t>Waffe:</w:t>
      </w:r>
    </w:p>
    <w:p>
      <w:r>
        <w:t>3 ziehen</w:t>
      </w:r>
    </w:p>
    <w:p>
      <w:r>
        <w:t>3 zie</w:t>
      </w:r>
    </w:p>
    <w:p>
      <w:r>
        <w:t>3 z</w:t>
      </w:r>
    </w:p>
    <w:p/>
    <w:p>
      <w:r>
        <w:t>Infos:</w:t>
      </w:r>
    </w:p>
    <w:p>
      <w:r>
        <w:t>3 i</w:t>
      </w:r>
    </w:p>
    <w:p>
      <w:r>
        <w:t>3 info</w:t>
      </w:r>
    </w:p>
    <w:p>
      <w:r>
        <w:t>3 c</w:t>
      </w:r>
    </w:p>
    <w:p>
      <w:r>
        <w:t>3 w</w:t>
      </w:r>
    </w:p>
    <w:p>
      <w:r>
        <w:t>3 rü</w:t>
      </w:r>
    </w:p>
    <w:p/>
    <w:p>
      <w:r>
        <w:t>Sonstiges:</w:t>
      </w:r>
    </w:p>
    <w:p>
      <w:r>
        <w:t>3 uat</w:t>
      </w:r>
    </w:p>
    <w:p>
      <w:r>
        <w:t>3 upa</w:t>
      </w:r>
    </w:p>
    <w:p>
      <w:r>
        <w:t>3 debug</w:t>
      </w:r>
    </w:p>
    <w:p>
      <w:r>
        <w:t>3 lang</w:t>
      </w:r>
    </w:p>
    <w:p/>
    <w:p>
      <w:r>
        <w:t>Distanz:</w:t>
      </w:r>
    </w:p>
    <w:p>
      <w:r>
        <w:t>3 dk+</w:t>
      </w:r>
    </w:p>
    <w:p>
      <w:r>
        <w:t>3 dk-</w:t>
      </w:r>
    </w:p>
    <w:p/>
    <w:p>
      <w:r>
        <w:t>3. Zielbefehle</w:t>
      </w:r>
    </w:p>
    <w:p/>
    <w:p>
      <w:r>
        <w:t>a3 – Angriff</w:t>
      </w:r>
    </w:p>
    <w:p>
      <w:r>
        <w:t>tp4 / sp4 – Schaden</w:t>
      </w:r>
    </w:p>
    <w:p>
      <w:r>
        <w:t>ini2 – Initiative</w:t>
      </w:r>
    </w:p>
    <w:p>
      <w:r>
        <w:t>rem5 – Entfernen</w:t>
      </w:r>
    </w:p>
    <w:p/>
    <w:p>
      <w:r>
        <w:t>4. Angriffsmanöver</w:t>
      </w:r>
    </w:p>
    <w:p/>
    <w:p>
      <w:r>
        <w:t>w = Wuchtschlag</w:t>
      </w:r>
    </w:p>
    <w:p>
      <w:r>
        <w:t>f = Finte</w:t>
      </w:r>
    </w:p>
    <w:p>
      <w:r>
        <w:t>g = Gezielter Stich</w:t>
      </w:r>
    </w:p>
    <w:p>
      <w:r>
        <w:t>s = Sturmangriff</w:t>
      </w:r>
    </w:p>
    <w:p>
      <w:r>
        <w:t>h = Hammerschlag</w:t>
      </w:r>
    </w:p>
    <w:p>
      <w:r>
        <w:t>p = Passierschlag</w:t>
      </w:r>
    </w:p>
    <w:p>
      <w:r>
        <w:t>t = Todesstoß</w:t>
      </w:r>
    </w:p>
    <w:p>
      <w:r>
        <w:t>e = Entwaffnen</w:t>
      </w:r>
    </w:p>
    <w:p>
      <w:r>
        <w:t>n = Niederwerfen</w:t>
      </w:r>
    </w:p>
    <w:p>
      <w:r>
        <w:t>b = Befreiungsschlag</w:t>
      </w:r>
    </w:p>
    <w:p>
      <w:r>
        <w:t>d = Doppelangriff</w:t>
      </w:r>
    </w:p>
    <w:p>
      <w:r>
        <w:t>a = Ausfall</w:t>
      </w:r>
    </w:p>
    <w:p/>
    <w:p>
      <w:r>
        <w:t>Beispiel:</w:t>
      </w:r>
    </w:p>
    <w:p>
      <w:r>
        <w:t>3 N w4,f2</w:t>
      </w:r>
    </w:p>
    <w:p/>
    <w:p>
      <w:r>
        <w:t>5. Verteidigung</w:t>
      </w:r>
    </w:p>
    <w:p/>
    <w:p>
      <w:r>
        <w:t>p = Meisterparade</w:t>
      </w:r>
    </w:p>
    <w:p>
      <w:r>
        <w:t>e = Entwaffnen</w:t>
      </w:r>
    </w:p>
    <w:p>
      <w:r>
        <w:t>a = Ausweichen</w:t>
      </w:r>
    </w:p>
    <w:p>
      <w:r>
        <w:t>m = Gezieltes Ausweichen</w:t>
      </w:r>
    </w:p>
    <w:p>
      <w:r>
        <w:t>b = Binden</w:t>
      </w:r>
    </w:p>
    <w:p>
      <w:r>
        <w:t>g = Gegenhalten</w:t>
      </w:r>
    </w:p>
    <w:p>
      <w:r>
        <w:t>w = Windmühle</w:t>
      </w:r>
    </w:p>
    <w:p/>
    <w:p>
      <w:r>
        <w:t>Beispiel:</w:t>
      </w:r>
    </w:p>
    <w:p>
      <w:r>
        <w:t>a3 N 8 br p2</w:t>
      </w:r>
    </w:p>
    <w:p/>
    <w:p>
      <w:r>
        <w:t>6. Wichtig</w:t>
      </w:r>
    </w:p>
    <w:p/>
    <w:p>
      <w:r>
        <w:t>z = ziehen (Kurzform)</w:t>
      </w:r>
    </w:p>
    <w:p>
      <w:r>
        <w:t>aufstehen ist korrekt geschrieben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